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中医（定向）212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乔飞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田云龙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乔飞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田云龙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田云龙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泰州-J2-106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泰州-J2-106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朱时纯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左文婷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泰州-J3-213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泰州-J3-213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泰州-J3-213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泰州-J3-213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泰州-J3-213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泰州-J3-213  徐平圆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泰州-J2-106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泰州-J2-106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朱时纯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左文婷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泰州-J3-213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泰州-J3-213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 泰州-J3-213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泰州-J3-213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泰州-J3-213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泰州-J3-213  徐平圆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